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WC/ Weinkeller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2213799" name="019e3fe4-e765-78ee-b323-95a5da1a0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3056712" name="019e3fe4-e765-78ee-b323-95a5da1a025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59741947" name="019e3fff-2110-7923-b6be-0970260adb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3413613" name="019e3fff-2110-7923-b6be-0970260adb8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3395047" name="019e4014-dbb6-76d1-a2f4-4fd8b44b63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708503" name="019e4014-dbb6-76d1-a2f4-4fd8b44b63e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WC/ Dusche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40316908" name="019e4064-2c12-7af5-84d1-65ffdce677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2063238" name="019e4064-2c12-7af5-84d1-65ffdce6779e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77832763" name="019e3fe6-8bbe-711a-89ca-ef3af05b1d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6703590" name="019e3fe6-8bbe-711a-89ca-ef3af05b1d5a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Weinkeller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37666021" name="019e3fe9-8be1-72a6-9862-6b68defc8d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6687916" name="019e3fe9-8be1-72a6-9862-6b68defc8dc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72937886" name="019e4000-bdfe-79c0-8fca-c28c65a8f0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8480202" name="019e4000-bdfe-79c0-8fca-c28c65a8f09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894458748" name="019e4015-e936-78b0-ae23-f49ca56a2a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1401770" name="019e4015-e936-78b0-ae23-f49ca56a2ab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98420454" name="019e4042-d1e3-7789-b95c-be252b5599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217399" name="019e4042-d1e3-7789-b95c-be252b5599a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WC/ Dusche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67815023" name="019e4065-8630-7a11-b898-31f21a23ae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2464382" name="019e4065-8630-7a11-b898-31f21a23ae5b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Waschküche/ Gang/ Weinkeller/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711463042" name="019e3fdd-b717-7ce1-8734-a78b7cec66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3272492" name="019e3fdd-b717-7ce1-8734-a78b7cec66d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10926956" name="019e3fe8-8194-71d7-9daf-6d2ca4cdf1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2486874" name="019e3fe8-8194-71d7-9daf-6d2ca4cdf1a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549935059" name="019e4016-c777-7b09-9cb8-0c244fe61f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4275916" name="019e4016-c777-7b09-9cb8-0c244fe61fcb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Wohnzimmer/Esszimmer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75238268" name="019e401c-cd6e-7434-a34f-5e8a6e0b5a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4145989" name="019e401c-cd6e-7434-a34f-5e8a6e0b5aa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76203429" name="019e4022-8bfa-7a65-9335-51b19509f5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4027213" name="019e4022-8bfa-7a65-9335-51b19509f55c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50617870" name="019e4043-a83f-7644-b697-0fa98c3cfe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479583" name="019e4043-a83f-7644-b697-0fa98c3cfe6d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51346761" name="019e404d-2410-77bb-9052-96b99e5c4a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3649865" name="019e404d-2410-77bb-9052-96b99e5c4ac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Gesamtes UG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8189852" name="019e3fdf-d91d-786b-826c-21f3104424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8812225" name="019e3fdf-d91d-786b-826c-21f310442414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21890640" name="019e4017-8501-7ca5-bbab-88d91155c4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3803954" name="019e4017-8501-7ca5-bbab-88d91155c4f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50899452" name="019e4023-8b4d-7318-a51e-98ce107683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9530242" name="019e4023-8b4d-7318-a51e-98ce107683f7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65105126" name="019e4044-4bc3-7549-b590-4fb629b2f0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389219" name="019e4044-4bc3-7549-b590-4fb629b2f0bc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56375621" name="019e404e-4c93-7b09-bffb-26e70cef89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9941591" name="019e404e-4c93-7b09-bffb-26e70cef89a3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74642120" name="019e3fe1-513c-749d-838e-d03675bd6e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4472401" name="019e3fe1-513c-749d-838e-d03675bd6e4f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15750"/>
                  <wp:effectExtent l="0" t="0" r="0" b="0"/>
                  <wp:docPr id="1133218908" name="019e419a-d28e-79e3-b41b-abf3190485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066258" name="019e419a-d28e-79e3-b41b-abf319048506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15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Boiler </w:t>
            </w:r>
          </w:p>
        </w:tc>
        <w:tc>
          <w:p>
            <w:pPr>
              <w:spacing w:before="0" w:after="0" w:line="240" w:lineRule="auto"/>
            </w:pPr>
            <w:r>
              <w:t>Boiler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9115619" name="019e3fb7-59c8-7e8b-8a46-b733be65c6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2927136" name="019e3fb7-59c8-7e8b-8a46-b733be65c64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94897946" name="019e3fe3-00fa-74d2-b79a-85cd2498fa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4553675" name="019e3fe3-00fa-74d2-b79a-85cd2498fa4f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UG-DG</w:t>
            </w:r>
          </w:p>
        </w:tc>
        <w:tc>
          <w:p>
            <w:pPr>
              <w:spacing w:before="0" w:after="0" w:line="240" w:lineRule="auto"/>
            </w:pPr>
            <w:r>
              <w:t>Speicherofen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6661003" name="019e4003-ffe9-7d33-b490-565c8ff997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4950866" name="019e4003-ffe9-7d33-b490-565c8ff99792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Deckenleuchte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20367387" name="019e4067-d3cd-7321-b6ac-5025660f34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0321756" name="019e4067-d3cd-7321-b6ac-5025660f3436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28578644" name="019e4069-24fb-763b-86a8-4d88a4468c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5082842" name="019e4069-24fb-763b-86a8-4d88a4468c3f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 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950054" name="019e406c-c4a0-7233-9cc4-eefc2df004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6600069" name="019e406c-c4a0-7233-9cc4-eefc2df004d4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Wand/ Decke 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33548433" name="019e4003-2a80-7ac8-b86c-3a0ea8fcdf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0529231" name="019e4003-2a80-7ac8-b86c-3a0ea8fcdffc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WC/ Dusche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Wand/ Decke</w:t>
            </w:r>
          </w:p>
        </w:tc>
        <w:tc>
          <w:p>
            <w:pPr>
              <w:spacing w:before="0" w:after="0" w:line="240" w:lineRule="auto"/>
            </w:pPr>
            <w:r>
              <w:t>Wand/ Decke 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947169844" name="019e4066-74e0-761f-a20c-a620ff0036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5545584" name="019e4066-74e0-761f-a20c-a620ff00362b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38322535" name="019e4002-36f8-7e8d-a91b-abd70847bf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8896124" name="019e4002-36f8-7e8d-a91b-abd70847bf86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Obere Kirchstrasse 24, 8304 Wallisellen</w:t>
          </w:r>
        </w:p>
        <w:p>
          <w:pPr>
            <w:spacing w:before="0" w:after="0"/>
          </w:pPr>
          <w:r>
            <w:t>DN 915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footer.xml" Type="http://schemas.openxmlformats.org/officeDocument/2006/relationships/footer" Id="rId37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